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7209889" name="7627bea0-624f-11f0-99f2-63288e1c61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781855" name="7627bea0-624f-11f0-99f2-63288e1c61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5970220" name="89f09830-624f-11f0-9da5-bd352e1859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4151181" name="89f09830-624f-11f0-9da5-bd352e1859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1715485" name="a5458320-624f-11f0-9651-a302c7aeed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322051" name="a5458320-624f-11f0-9651-a302c7aeed8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9880476" name="e8dcfaa0-624f-11f0-8c78-91b1747d92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575053" name="e8dcfaa0-624f-11f0-8c78-91b1747d920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/ Gang 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9224490" name="fa6fba50-624f-11f0-adfc-cd0b19f923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1201" name="fa6fba50-624f-11f0-adfc-cd0b19f9239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3520292" name="c38754d0-624f-11f0-90c2-7be361203c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824264" name="c38754d0-624f-11f0-90c2-7be361203c4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